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66720184" name="019dfd2b-80be-72fd-9376-1aaef5d59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842464" name="019dfd2b-80be-72fd-9376-1aaef5d59d3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6053568" name="019dfd45-cc3e-7394-9348-b9371f9d13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484688" name="019dfd45-cc3e-7394-9348-b9371f9d13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Fallrohr, teilweise nicht sichtbar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6862411" name="019dfd2d-c679-7a5f-8136-ca5435fceb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15897" name="019dfd2d-c679-7a5f-8136-ca5435fceb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6642129" name="019dfd2e-09f5-728c-9836-ac2dbb63d1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983609" name="019dfd2e-09f5-728c-9836-ac2dbb63d1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9437120" name="019dfd31-3132-7133-9b16-8f2c86620f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0100542" name="019dfd31-3132-7133-9b16-8f2c86620f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8138267" name="019dfd31-6c00-791f-823a-a57a7e058c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630480" name="019dfd31-6c00-791f-823a-a57a7e058ce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Rustüre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7811924" name="019dfd49-4027-7513-8d0c-f485edfddf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428355" name="019dfd49-4027-7513-8d0c-f485edfddf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3069598" name="019dfd49-6394-7d4b-9fdc-97678371fd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374982" name="019dfd49-6394-7d4b-9fdc-97678371fd5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1614244" name="019dfd4b-c2d3-73f3-9f70-4af7981b8f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6162145" name="019dfd4b-c2d3-73f3-9f70-4af7981b8f9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3196206" name="019dfd4d-66fb-7ce6-8b31-ca68aba7c0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881111" name="019dfd4d-66fb-7ce6-8b31-ca68aba7c0b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Chemineé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Chemineé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4672961" name="019dfdec-ba02-77e9-b8e9-5fbd355456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682693" name="019dfdec-ba02-77e9-b8e9-5fbd355456b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6033566" name="019dfdec-d1ac-71a1-a401-5061af40a9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5121831" name="019dfdec-d1ac-71a1-a401-5061af40a9e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Signinastrasse 38, Chur</w:t>
          </w:r>
        </w:p>
        <w:p>
          <w:pPr>
            <w:spacing w:before="0" w:after="0"/>
          </w:pPr>
          <w:r>
            <w:t>DN 887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